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Faserzementplatten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655939" name="efa5ff30-ad5a-11ef-ad0a-e72cc0ca61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2846682" name="efa5ff30-ad5a-11ef-ad0a-e72cc0ca61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909681" name="f74f0e70-ad5a-11ef-8fbb-37172d1883a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453661" name="f74f0e70-ad5a-11ef-8fbb-37172d1883a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Räucherofen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9916075" name="1dad2390-ad5b-11ef-a4d5-dd1773d306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510295" name="1dad2390-ad5b-11ef-a4d5-dd1773d3062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017758" name="24e4fa70-ad5b-11ef-83bd-29d24b9dc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712688" name="24e4fa70-ad5b-11ef-83bd-29d24b9dcfe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/Asbestkarton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2990402" name="9d606a00-ad5d-11ef-813f-af2ed8dd75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9350048" name="9d606a00-ad5d-11ef-813f-af2ed8dd75c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4820738" name="a2524880-ad5d-11ef-ab8e-65ed5ff9ce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0613314" name="a2524880-ad5d-11ef-ab8e-65ed5ff9ce8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DG, OG, EG, UG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Elektro Blei Röhren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8949918" name="fdd87580-ad5d-11ef-846e-e5bb2bec0fd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495704" name="fdd87580-ad5d-11ef-846e-e5bb2bec0fd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4409393" name="03a857f0-ad5e-11ef-afa1-55cf95e3b8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599439" name="03a857f0-ad5e-11ef-afa1-55cf95e3b88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3399336" name="1a7ad290-ad5f-11ef-9c13-83fc1d62f8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6456412" name="1a7ad290-ad5f-11ef-9c13-83fc1d62f84e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5069038" name="1f123500-ad5f-11ef-a3e7-b10f29e746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428931" name="1f123500-ad5f-11ef-a3e7-b10f29e746b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VM-6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7178897" name="bb081d90-ad68-11ef-8ca3-8dfd5c2289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888278" name="bb081d90-ad68-11ef-8ca3-8dfd5c228951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6796453" name="c2454ba0-ad68-11ef-8f6a-b553415214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820244" name="c2454ba0-ad68-11ef-8f6a-b55341521433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>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